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WC Hundeschule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0692801" name="e46af3d0-2430-11f0-b7e9-c9513a330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648017" name="e46af3d0-2430-11f0-b7e9-c9513a33079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9421873" name="18cc32e0-2429-11f0-81fd-d73351845c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444851" name="18cc32e0-2429-11f0-81fd-d73351845c1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8960049" name="38af5880-2429-11f0-82dc-170020585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913981" name="38af5880-2429-11f0-82dc-17002058596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186718" name="4d2ba390-2429-11f0-b039-95a57179e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636008" name="4d2ba390-2429-11f0-b039-95a57179e3f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2642753" name="cdd0d600-2429-11f0-b4bb-d141d248f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471356" name="cdd0d600-2429-11f0-b4bb-d141d248f0b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613448" name="9b8eb520-242b-11f0-b8bb-dfc23b7a8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604623" name="9b8eb520-242b-11f0-b8bb-dfc23b7a869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Küche/ Gang / Wohnzimmer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0300138" name="ae3332f0-242b-11f0-8036-e7d4afe9c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580847" name="ae3332f0-242b-11f0-8036-e7d4afe9ca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9842996" name="caca61e0-242b-11f0-9286-aff07c5d4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71374" name="caca61e0-242b-11f0-9286-aff07c5d42a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0416267" name="e6340d50-242b-11f0-a339-55f7f7ed7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06662" name="e6340d50-242b-11f0-a339-55f7f7ed70f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8455070" name="06eece40-242c-11f0-9dfd-971fcad48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659721" name="06eece40-242c-11f0-9dfd-971fcad488e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6701976" name="1b8509f0-242c-11f0-b193-9b9dd21749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219914" name="1b8509f0-242c-11f0-b193-9b9dd21749e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5694594" name="76638fd0-242d-11f0-967d-d3785fbe0d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272832" name="76638fd0-242d-11f0-967d-d3785fbe0da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0425969" name="9d479dd0-242d-11f0-8495-2f9d89e90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792839" name="9d479dd0-242d-11f0-8495-2f9d89e9067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6556662" name="2e6c7240-242e-11f0-b55f-63b4a01c2a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218629" name="2e6c7240-242e-11f0-b55f-63b4a01c2a2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5420625" name="474a1ba0-242e-11f0-a18d-c778bf5d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686868" name="474a1ba0-242e-11f0-a18d-c778bf5d472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141940" name="13f5bce0-242f-11f0-8eae-edfa8e115b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35896" name="13f5bce0-242f-11f0-8eae-edfa8e115b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0278877" name="b76c3430-242f-11f0-9d6d-796252e38a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183297" name="b76c3430-242f-11f0-9d6d-796252e38a1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9661814" name="cc6a5970-242f-11f0-b11c-8bd9c1dcd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827041" name="cc6a5970-242f-11f0-b11c-8bd9c1dcdef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578268" name="67463590-2430-11f0-8ee3-efa6f3852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075739" name="67463590-2430-11f0-8ee3-efa6f3852a2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0467194" name="2c5f0eb0-2431-11f0-b842-9daf5211af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957129" name="2c5f0eb0-2431-11f0-b842-9daf5211afb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5536518" name="86190730-2431-11f0-a161-8360b41c27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322462" name="86190730-2431-11f0-a161-8360b41c276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Stall Giessereistrasse 12, 4703 Kestenholz</w:t>
          </w:r>
        </w:p>
        <w:p>
          <w:pPr>
            <w:spacing w:before="0" w:after="0"/>
          </w:pPr>
          <w:r>
            <w:t>256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